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1F1E5A6C" w:rsidR="00EA32D3" w:rsidRPr="008F1664" w:rsidRDefault="006E2C69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5 </w:t>
      </w:r>
      <w:r w:rsidR="00EA32D3" w:rsidRPr="008F1664">
        <w:rPr>
          <w:rFonts w:ascii="Arial" w:hAnsi="Arial" w:cs="Arial"/>
        </w:rPr>
        <w:t xml:space="preserve">Verklaring aanvaarding </w:t>
      </w:r>
      <w:r w:rsidR="00514BAE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514BAE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2E8FE1CF" w:rsidR="00862B9E" w:rsidRPr="003F028A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In alle andere gevallen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dient de verklaring ondertekend te worden door de tekenbevoegde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 xml:space="preserve"> </w:t>
            </w:r>
            <w:r w:rsidR="009A2493">
              <w:rPr>
                <w:rFonts w:ascii="Arial" w:hAnsi="Arial" w:cs="Arial"/>
                <w:b/>
                <w:u w:val="single"/>
              </w:rPr>
              <w:t xml:space="preserve">vertegenwoordiger 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>van inschrijver</w:t>
            </w:r>
            <w:r w:rsidRPr="003F028A">
              <w:rPr>
                <w:rFonts w:ascii="Arial" w:hAnsi="Arial" w:cs="Arial"/>
                <w:b/>
                <w:u w:val="single"/>
              </w:rPr>
              <w:t>!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6D82580F" w14:textId="77777777" w:rsidR="00862B9E" w:rsidRPr="003F028A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</w:p>
          <w:p w14:paraId="58D2D51B" w14:textId="3C792A77" w:rsidR="00E85CC6" w:rsidRPr="003F028A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Deze verklaring dient te allen tijde toegevoegd te worden aan de b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>ijbehorende vraag uit de aanbesteding!</w:t>
            </w:r>
            <w:r w:rsidR="00862B9E" w:rsidRPr="003F028A">
              <w:rPr>
                <w:rFonts w:ascii="Arial" w:hAnsi="Arial" w:cs="Arial"/>
                <w:b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6A240686" w:rsidR="00B13ECD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124AEB">
        <w:rPr>
          <w:rFonts w:ascii="Arial" w:hAnsi="Arial" w:cs="Arial"/>
          <w:i/>
          <w:sz w:val="20"/>
          <w:szCs w:val="20"/>
        </w:rPr>
        <w:t xml:space="preserve">Europese aanbesteding </w:t>
      </w:r>
      <w:r w:rsidR="00712CA4">
        <w:rPr>
          <w:rFonts w:ascii="Arial" w:hAnsi="Arial" w:cs="Arial"/>
          <w:i/>
          <w:sz w:val="20"/>
          <w:szCs w:val="20"/>
        </w:rPr>
        <w:t xml:space="preserve">Servers en Storage </w:t>
      </w:r>
      <w:r w:rsidR="00C84836">
        <w:rPr>
          <w:rFonts w:ascii="Arial" w:hAnsi="Arial" w:cs="Arial"/>
          <w:i/>
          <w:sz w:val="20"/>
          <w:szCs w:val="20"/>
        </w:rPr>
        <w:t>Bedrijfsvoeringseenheid Bommelerwaard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2C803905" w14:textId="77777777" w:rsidR="00A40F81" w:rsidRPr="008F1664" w:rsidRDefault="00A40F81" w:rsidP="003556BE">
      <w:pPr>
        <w:rPr>
          <w:rFonts w:ascii="Arial" w:hAnsi="Arial" w:cs="Arial"/>
          <w:sz w:val="20"/>
          <w:szCs w:val="20"/>
        </w:rPr>
      </w:pPr>
    </w:p>
    <w:p w14:paraId="459FFE84" w14:textId="02AC26F7" w:rsidR="00620EEA" w:rsidRPr="00862B9E" w:rsidRDefault="00873ACB" w:rsidP="00A40F81">
      <w:pPr>
        <w:numPr>
          <w:ilvl w:val="0"/>
          <w:numId w:val="28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1E7744">
        <w:rPr>
          <w:rFonts w:ascii="Arial" w:hAnsi="Arial" w:cs="Arial"/>
          <w:sz w:val="20"/>
          <w:szCs w:val="20"/>
          <w:highlight w:val="yellow"/>
        </w:rPr>
        <w:t>k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7B3F9A40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31737033" w14:textId="520D7AC4" w:rsidR="00E20051" w:rsidRPr="00A40F81" w:rsidRDefault="00E20051" w:rsidP="00A40F81">
      <w:pPr>
        <w:pStyle w:val="Lijstalinea"/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A40F81">
        <w:rPr>
          <w:rFonts w:ascii="Arial" w:hAnsi="Arial" w:cs="Arial"/>
          <w:sz w:val="20"/>
          <w:szCs w:val="20"/>
          <w:highlight w:val="yellow"/>
        </w:rPr>
        <w:t>OF</w:t>
      </w:r>
    </w:p>
    <w:p w14:paraId="6A2B923C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5F059822" w14:textId="7539785D" w:rsidR="00E20051" w:rsidRPr="00862B9E" w:rsidRDefault="00E20051" w:rsidP="00A40F81">
      <w:pPr>
        <w:numPr>
          <w:ilvl w:val="0"/>
          <w:numId w:val="28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lastRenderedPageBreak/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42CEF193" w14:textId="18166B2C" w:rsidR="00E20051" w:rsidRDefault="00E20051" w:rsidP="00E2005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46906491" w14:textId="77777777" w:rsidR="00A40F81" w:rsidRPr="00862B9E" w:rsidRDefault="00A40F81" w:rsidP="00A40F81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2C6EDA6E" w14:textId="4E05228F" w:rsidR="00A40F81" w:rsidRPr="00862B9E" w:rsidRDefault="00A40F81" w:rsidP="00A40F81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verwijder 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eerste bullet bij GEEN onderdeel van een moedermaatschappij/holding </w:t>
      </w:r>
      <w:r>
        <w:rPr>
          <w:rFonts w:ascii="Arial" w:hAnsi="Arial" w:cs="Arial"/>
          <w:b/>
          <w:bCs/>
          <w:sz w:val="20"/>
          <w:szCs w:val="20"/>
        </w:rPr>
        <w:t>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F131F">
        <w:rPr>
          <w:rFonts w:ascii="Arial" w:hAnsi="Arial" w:cs="Arial"/>
          <w:b/>
          <w:bCs/>
          <w:sz w:val="20"/>
          <w:szCs w:val="20"/>
        </w:rPr>
        <w:t xml:space="preserve">WEL </w:t>
      </w:r>
      <w:r>
        <w:rPr>
          <w:rFonts w:ascii="Arial" w:hAnsi="Arial" w:cs="Arial"/>
          <w:b/>
          <w:bCs/>
          <w:sz w:val="20"/>
          <w:szCs w:val="20"/>
        </w:rPr>
        <w:t xml:space="preserve">onderdeel van een moedermaatschappij/holding, maar 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GEEN beroep </w:t>
      </w:r>
      <w:r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moedermaatschappij/holding;</w:t>
      </w:r>
    </w:p>
    <w:p w14:paraId="33BE79F0" w14:textId="77777777" w:rsidR="00A40F81" w:rsidRPr="00862B9E" w:rsidRDefault="00A40F81" w:rsidP="00A40F81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D58CD12" w14:textId="77777777" w:rsidR="00A40F81" w:rsidRPr="00862B9E" w:rsidRDefault="00A40F81" w:rsidP="00A40F81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verwijder </w:t>
      </w:r>
      <w:r w:rsidRPr="00862B9E">
        <w:rPr>
          <w:rFonts w:ascii="Arial" w:hAnsi="Arial" w:cs="Arial"/>
          <w:b/>
          <w:bCs/>
          <w:sz w:val="20"/>
          <w:szCs w:val="20"/>
        </w:rPr>
        <w:t>tweede bullet bij 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0AEC53CF" w14:textId="17487AE3" w:rsidR="008B0F93" w:rsidRPr="00B0773C" w:rsidRDefault="004C5D70" w:rsidP="00B0773C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3BD70281" w14:textId="4F44D59B" w:rsidR="00B0773C" w:rsidRDefault="00B0773C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aanvaarding van hoofdelijke aansprakelijkheid </w:t>
      </w:r>
      <w:r w:rsidR="00660F88">
        <w:rPr>
          <w:rFonts w:ascii="Arial" w:hAnsi="Arial" w:cs="Arial"/>
          <w:sz w:val="20"/>
          <w:szCs w:val="20"/>
        </w:rPr>
        <w:t xml:space="preserve">aanvangt bij </w:t>
      </w:r>
      <w:r w:rsidR="00D0602B">
        <w:rPr>
          <w:rFonts w:ascii="Arial" w:hAnsi="Arial" w:cs="Arial"/>
          <w:sz w:val="20"/>
          <w:szCs w:val="20"/>
        </w:rPr>
        <w:t>het sluiten van de overeenkomst</w:t>
      </w:r>
      <w:r w:rsidR="0070451C">
        <w:rPr>
          <w:rFonts w:ascii="Arial" w:hAnsi="Arial" w:cs="Arial"/>
          <w:sz w:val="20"/>
          <w:szCs w:val="20"/>
        </w:rPr>
        <w:t>,</w:t>
      </w:r>
      <w:r w:rsidR="008E5631">
        <w:rPr>
          <w:rFonts w:ascii="Arial" w:hAnsi="Arial" w:cs="Arial"/>
          <w:sz w:val="20"/>
          <w:szCs w:val="20"/>
        </w:rPr>
        <w:t xml:space="preserve"> </w:t>
      </w:r>
      <w:r w:rsidR="00D0602B">
        <w:rPr>
          <w:rFonts w:ascii="Arial" w:hAnsi="Arial" w:cs="Arial"/>
          <w:sz w:val="20"/>
          <w:szCs w:val="20"/>
        </w:rPr>
        <w:t>die voortvloeit uit de aanbesteding</w:t>
      </w:r>
      <w:r w:rsidR="008E5631">
        <w:rPr>
          <w:rFonts w:ascii="Arial" w:hAnsi="Arial" w:cs="Arial"/>
          <w:sz w:val="20"/>
          <w:szCs w:val="20"/>
        </w:rPr>
        <w:t xml:space="preserve">, </w:t>
      </w:r>
      <w:r w:rsidR="00D0602B">
        <w:rPr>
          <w:rFonts w:ascii="Arial" w:hAnsi="Arial" w:cs="Arial"/>
          <w:sz w:val="20"/>
          <w:szCs w:val="20"/>
        </w:rPr>
        <w:t>en vervalt op het moment dat de overeenkomst (van rechtswege) eindigt</w:t>
      </w:r>
      <w:r w:rsidR="00922F6E">
        <w:rPr>
          <w:rFonts w:ascii="Arial" w:hAnsi="Arial" w:cs="Arial"/>
          <w:sz w:val="20"/>
          <w:szCs w:val="20"/>
        </w:rPr>
        <w:t>, met uitzondering van de verplichtingen die krachtens hun aard ook na het eindigen van de overeenkomst van kracht blijven</w:t>
      </w:r>
      <w:r w:rsidR="0037091E">
        <w:rPr>
          <w:rFonts w:ascii="Arial" w:hAnsi="Arial" w:cs="Arial"/>
          <w:sz w:val="20"/>
          <w:szCs w:val="20"/>
        </w:rPr>
        <w:t>.</w:t>
      </w:r>
    </w:p>
    <w:p w14:paraId="3EBE1ECB" w14:textId="08D555BD" w:rsidR="0037091E" w:rsidRPr="00611E71" w:rsidRDefault="0037091E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611E71">
        <w:rPr>
          <w:rFonts w:ascii="Arial" w:hAnsi="Arial" w:cs="Arial"/>
          <w:sz w:val="20"/>
          <w:szCs w:val="20"/>
          <w:highlight w:val="yellow"/>
        </w:rPr>
        <w:t xml:space="preserve">Opdrachtgever </w:t>
      </w:r>
      <w:r w:rsidR="00D8163F" w:rsidRPr="00611E71">
        <w:rPr>
          <w:rFonts w:ascii="Arial" w:hAnsi="Arial" w:cs="Arial"/>
          <w:sz w:val="20"/>
          <w:szCs w:val="20"/>
          <w:highlight w:val="yellow"/>
        </w:rPr>
        <w:t>in geval van een beroep op de uit deze verklaring voortvloeiende hoofdelijke aansprakelijkheid</w:t>
      </w:r>
      <w:r w:rsidR="00B21813" w:rsidRPr="00611E71">
        <w:rPr>
          <w:rFonts w:ascii="Arial" w:hAnsi="Arial" w:cs="Arial"/>
          <w:sz w:val="20"/>
          <w:szCs w:val="20"/>
          <w:highlight w:val="yellow"/>
        </w:rPr>
        <w:t>, gelijktijdig aan de moedermaatschappij/holding waarop middels deze verkla</w:t>
      </w:r>
      <w:r w:rsidR="0012593B" w:rsidRPr="00611E71">
        <w:rPr>
          <w:rFonts w:ascii="Arial" w:hAnsi="Arial" w:cs="Arial"/>
          <w:sz w:val="20"/>
          <w:szCs w:val="20"/>
          <w:highlight w:val="yellow"/>
        </w:rPr>
        <w:t>rin</w:t>
      </w:r>
      <w:r w:rsidR="00B21813" w:rsidRPr="00611E71">
        <w:rPr>
          <w:rFonts w:ascii="Arial" w:hAnsi="Arial" w:cs="Arial"/>
          <w:sz w:val="20"/>
          <w:szCs w:val="20"/>
          <w:highlight w:val="yellow"/>
        </w:rPr>
        <w:t>g een beroep wordt gedaan</w:t>
      </w:r>
      <w:r w:rsidR="00371B14" w:rsidRPr="00611E71">
        <w:rPr>
          <w:rFonts w:ascii="Arial" w:hAnsi="Arial" w:cs="Arial"/>
          <w:sz w:val="20"/>
          <w:szCs w:val="20"/>
          <w:highlight w:val="yellow"/>
        </w:rPr>
        <w:t xml:space="preserve">, bewijs aanlevert, waaruit blijkt dat opdrachtnemer </w:t>
      </w:r>
      <w:r w:rsidR="0012593B" w:rsidRPr="00611E71">
        <w:rPr>
          <w:rFonts w:ascii="Arial" w:hAnsi="Arial" w:cs="Arial"/>
          <w:sz w:val="20"/>
          <w:szCs w:val="20"/>
          <w:highlight w:val="yellow"/>
        </w:rPr>
        <w:t>ondanks een ingebrekestelling toerekenbaar tekort geschoten is in de nakoming van haar verplichtingen uit hoofde van de overeenkomst</w:t>
      </w:r>
      <w:r w:rsidR="00611E71" w:rsidRPr="00611E71">
        <w:rPr>
          <w:rFonts w:ascii="Arial" w:hAnsi="Arial" w:cs="Arial"/>
          <w:sz w:val="20"/>
          <w:szCs w:val="20"/>
          <w:highlight w:val="yellow"/>
        </w:rPr>
        <w:t>.</w:t>
      </w:r>
      <w:r w:rsidR="00611E71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11E71" w:rsidRPr="003E66D4">
        <w:rPr>
          <w:rFonts w:ascii="Arial" w:hAnsi="Arial" w:cs="Arial"/>
          <w:color w:val="FF0000"/>
          <w:sz w:val="20"/>
          <w:szCs w:val="20"/>
        </w:rPr>
        <w:t xml:space="preserve">(opmerking: </w:t>
      </w:r>
      <w:r w:rsidR="002C7B1E" w:rsidRPr="003E66D4">
        <w:rPr>
          <w:rFonts w:ascii="Arial" w:hAnsi="Arial" w:cs="Arial"/>
          <w:color w:val="FF0000"/>
          <w:sz w:val="20"/>
          <w:szCs w:val="20"/>
        </w:rPr>
        <w:t xml:space="preserve">deze bullet kan verwijderd worden door inschrijver indien hij </w:t>
      </w:r>
      <w:r w:rsidR="008E5631">
        <w:rPr>
          <w:rFonts w:ascii="Arial" w:hAnsi="Arial" w:cs="Arial"/>
          <w:color w:val="FF0000"/>
          <w:sz w:val="20"/>
          <w:szCs w:val="20"/>
        </w:rPr>
        <w:t>GEEN</w:t>
      </w:r>
      <w:r w:rsidR="002C7B1E" w:rsidRPr="003E66D4">
        <w:rPr>
          <w:rFonts w:ascii="Arial" w:hAnsi="Arial" w:cs="Arial"/>
          <w:color w:val="FF0000"/>
          <w:sz w:val="20"/>
          <w:szCs w:val="20"/>
        </w:rPr>
        <w:t xml:space="preserve"> beroep doet op de moedermaatschappij/holding!)</w:t>
      </w:r>
    </w:p>
    <w:p w14:paraId="2061C6BB" w14:textId="1DDFC78F" w:rsidR="00862B9E" w:rsidRPr="00B9544A" w:rsidRDefault="004D2104" w:rsidP="00862B9E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9544A" w:rsidRPr="008F1664" w14:paraId="479F3161" w14:textId="77777777" w:rsidTr="0056503C">
        <w:tc>
          <w:tcPr>
            <w:tcW w:w="3430" w:type="dxa"/>
            <w:shd w:val="clear" w:color="auto" w:fill="D9D9D9"/>
          </w:tcPr>
          <w:p w14:paraId="45252D32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rganisatie:</w:t>
            </w:r>
          </w:p>
        </w:tc>
        <w:tc>
          <w:tcPr>
            <w:tcW w:w="5075" w:type="dxa"/>
          </w:tcPr>
          <w:p w14:paraId="3E43BC65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3E797FF9" w14:textId="77777777" w:rsidTr="0056503C">
        <w:tc>
          <w:tcPr>
            <w:tcW w:w="3430" w:type="dxa"/>
            <w:shd w:val="clear" w:color="auto" w:fill="D9D9D9"/>
          </w:tcPr>
          <w:p w14:paraId="4136230A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Positie t.o.v.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54EB1770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B9544A" w:rsidRPr="008F1664" w14:paraId="3D7FB02E" w14:textId="77777777" w:rsidTr="0056503C">
              <w:tc>
                <w:tcPr>
                  <w:tcW w:w="5075" w:type="dxa"/>
                </w:tcPr>
                <w:p w14:paraId="59EF179A" w14:textId="77777777" w:rsidR="00B9544A" w:rsidRPr="00622786" w:rsidRDefault="00B9544A" w:rsidP="0056503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46948B6" w14:textId="77777777" w:rsidR="00B9544A" w:rsidRPr="00622786" w:rsidRDefault="00B9544A" w:rsidP="0056503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161738D3" w14:textId="77777777" w:rsidR="00B9544A" w:rsidRDefault="00B9544A" w:rsidP="0056503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  <w:p w14:paraId="13EBADCD" w14:textId="77777777" w:rsidR="00B9544A" w:rsidRDefault="00B9544A" w:rsidP="0056503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N.v.t. (Inschrijver doet geen beroep op              </w:t>
                  </w:r>
                </w:p>
                <w:p w14:paraId="53775F53" w14:textId="77777777" w:rsidR="00B9544A" w:rsidRDefault="00B9544A" w:rsidP="0056503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             draagkracht moedermaatschappij.</w:t>
                  </w:r>
                </w:p>
                <w:p w14:paraId="2590C26E" w14:textId="77777777" w:rsidR="00B9544A" w:rsidRPr="008F1664" w:rsidRDefault="00B9544A" w:rsidP="0056503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696B3B8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73712215" w14:textId="77777777" w:rsidTr="0056503C">
        <w:tc>
          <w:tcPr>
            <w:tcW w:w="3430" w:type="dxa"/>
            <w:shd w:val="clear" w:color="auto" w:fill="D9D9D9"/>
          </w:tcPr>
          <w:p w14:paraId="562F3D09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lastRenderedPageBreak/>
              <w:t>Adres / Plaatsnaam:</w:t>
            </w:r>
          </w:p>
          <w:p w14:paraId="6D456A58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1B0D9746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12EF381C" w14:textId="77777777" w:rsidTr="0056503C">
        <w:trPr>
          <w:trHeight w:val="297"/>
        </w:trPr>
        <w:tc>
          <w:tcPr>
            <w:tcW w:w="3430" w:type="dxa"/>
            <w:shd w:val="clear" w:color="auto" w:fill="D9D9D9"/>
          </w:tcPr>
          <w:p w14:paraId="56356EAC" w14:textId="77777777" w:rsidR="00B9544A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5AE39DD1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75" w:type="dxa"/>
          </w:tcPr>
          <w:p w14:paraId="692A32E4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476D15AB" w14:textId="77777777" w:rsidTr="0056503C">
        <w:tc>
          <w:tcPr>
            <w:tcW w:w="3430" w:type="dxa"/>
            <w:shd w:val="clear" w:color="auto" w:fill="D9D9D9"/>
          </w:tcPr>
          <w:p w14:paraId="7E48577F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38518E5C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2BCF3691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267CEA1A" w14:textId="77777777" w:rsidTr="0056503C">
        <w:tc>
          <w:tcPr>
            <w:tcW w:w="3430" w:type="dxa"/>
            <w:shd w:val="clear" w:color="auto" w:fill="D9D9D9"/>
          </w:tcPr>
          <w:p w14:paraId="3EE5156A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75736A9B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CDBA1C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A69C379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6B2628A4" w14:textId="77777777" w:rsidTr="0056503C">
        <w:tc>
          <w:tcPr>
            <w:tcW w:w="3430" w:type="dxa"/>
            <w:shd w:val="clear" w:color="auto" w:fill="D9D9D9"/>
          </w:tcPr>
          <w:p w14:paraId="212DA590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wordt gedaan op moedermaatschappij/holding)</w:t>
            </w:r>
          </w:p>
        </w:tc>
        <w:tc>
          <w:tcPr>
            <w:tcW w:w="5075" w:type="dxa"/>
          </w:tcPr>
          <w:p w14:paraId="6F354F0A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3AD83952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1F21F14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309F13B7" w14:textId="77777777" w:rsidR="00B9544A" w:rsidRPr="004F368B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417F7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7A4E293B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41BC96C" w14:textId="77777777" w:rsidR="00B9544A" w:rsidRPr="008F1664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090AE46B" w14:textId="77777777" w:rsidR="00B9544A" w:rsidRPr="004F368B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E9887C" w14:textId="77777777" w:rsidR="00B9544A" w:rsidRPr="004F368B" w:rsidRDefault="00B9544A" w:rsidP="0056503C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5A594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D931" w14:textId="77777777" w:rsidR="00E70135" w:rsidRDefault="00E70135">
      <w:r>
        <w:separator/>
      </w:r>
    </w:p>
  </w:endnote>
  <w:endnote w:type="continuationSeparator" w:id="0">
    <w:p w14:paraId="48A22A79" w14:textId="77777777" w:rsidR="00E70135" w:rsidRDefault="00E7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3C800C5C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Europese openbare aanbesteding </w:t>
          </w:r>
          <w:r w:rsidR="00D572EA">
            <w:rPr>
              <w:rFonts w:ascii="Arial" w:hAnsi="Arial" w:cs="Arial"/>
              <w:sz w:val="16"/>
              <w:szCs w:val="16"/>
            </w:rPr>
            <w:t>Servers en storage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1DEFA" w14:textId="77777777" w:rsidR="00E70135" w:rsidRDefault="00E70135">
      <w:r>
        <w:separator/>
      </w:r>
    </w:p>
  </w:footnote>
  <w:footnote w:type="continuationSeparator" w:id="0">
    <w:p w14:paraId="2AFB70A9" w14:textId="77777777" w:rsidR="00E70135" w:rsidRDefault="00E70135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390C721" w14:textId="77777777" w:rsidR="00B9544A" w:rsidRPr="008F1664" w:rsidRDefault="00B9544A" w:rsidP="00B9544A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0059"/>
    <w:multiLevelType w:val="hybridMultilevel"/>
    <w:tmpl w:val="FDE84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20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4"/>
  </w:num>
  <w:num w:numId="2" w16cid:durableId="1169517402">
    <w:abstractNumId w:val="19"/>
  </w:num>
  <w:num w:numId="3" w16cid:durableId="1426612442">
    <w:abstractNumId w:val="18"/>
  </w:num>
  <w:num w:numId="4" w16cid:durableId="1033841978">
    <w:abstractNumId w:val="6"/>
  </w:num>
  <w:num w:numId="5" w16cid:durableId="196285325">
    <w:abstractNumId w:val="22"/>
  </w:num>
  <w:num w:numId="6" w16cid:durableId="852957680">
    <w:abstractNumId w:val="17"/>
  </w:num>
  <w:num w:numId="7" w16cid:durableId="447314604">
    <w:abstractNumId w:val="9"/>
  </w:num>
  <w:num w:numId="8" w16cid:durableId="1478958725">
    <w:abstractNumId w:val="20"/>
  </w:num>
  <w:num w:numId="9" w16cid:durableId="1898128257">
    <w:abstractNumId w:val="7"/>
  </w:num>
  <w:num w:numId="10" w16cid:durableId="131486439">
    <w:abstractNumId w:val="27"/>
  </w:num>
  <w:num w:numId="11" w16cid:durableId="1524129776">
    <w:abstractNumId w:val="8"/>
  </w:num>
  <w:num w:numId="12" w16cid:durableId="312950626">
    <w:abstractNumId w:val="16"/>
  </w:num>
  <w:num w:numId="13" w16cid:durableId="1499492773">
    <w:abstractNumId w:val="14"/>
  </w:num>
  <w:num w:numId="14" w16cid:durableId="1329671646">
    <w:abstractNumId w:val="25"/>
  </w:num>
  <w:num w:numId="15" w16cid:durableId="1735080265">
    <w:abstractNumId w:val="4"/>
  </w:num>
  <w:num w:numId="16" w16cid:durableId="1757046712">
    <w:abstractNumId w:val="12"/>
  </w:num>
  <w:num w:numId="17" w16cid:durableId="732319007">
    <w:abstractNumId w:val="13"/>
  </w:num>
  <w:num w:numId="18" w16cid:durableId="395468689">
    <w:abstractNumId w:val="3"/>
  </w:num>
  <w:num w:numId="19" w16cid:durableId="306515809">
    <w:abstractNumId w:val="23"/>
  </w:num>
  <w:num w:numId="20" w16cid:durableId="293756031">
    <w:abstractNumId w:val="11"/>
  </w:num>
  <w:num w:numId="21" w16cid:durableId="202405603">
    <w:abstractNumId w:val="0"/>
  </w:num>
  <w:num w:numId="22" w16cid:durableId="415444665">
    <w:abstractNumId w:val="21"/>
  </w:num>
  <w:num w:numId="23" w16cid:durableId="1249579849">
    <w:abstractNumId w:val="1"/>
  </w:num>
  <w:num w:numId="24" w16cid:durableId="154032484">
    <w:abstractNumId w:val="15"/>
  </w:num>
  <w:num w:numId="25" w16cid:durableId="1037505968">
    <w:abstractNumId w:val="10"/>
  </w:num>
  <w:num w:numId="26" w16cid:durableId="974137662">
    <w:abstractNumId w:val="2"/>
  </w:num>
  <w:num w:numId="27" w16cid:durableId="2140298859">
    <w:abstractNumId w:val="26"/>
  </w:num>
  <w:num w:numId="28" w16cid:durableId="409619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43C3F"/>
    <w:rsid w:val="00056AF6"/>
    <w:rsid w:val="000C2313"/>
    <w:rsid w:val="000C490C"/>
    <w:rsid w:val="000C5193"/>
    <w:rsid w:val="000F2E5B"/>
    <w:rsid w:val="000F7C0A"/>
    <w:rsid w:val="00106D0F"/>
    <w:rsid w:val="00124AEB"/>
    <w:rsid w:val="0012593B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E7744"/>
    <w:rsid w:val="001F4FE3"/>
    <w:rsid w:val="00212ECB"/>
    <w:rsid w:val="00236B44"/>
    <w:rsid w:val="00247729"/>
    <w:rsid w:val="002571BB"/>
    <w:rsid w:val="00295EB1"/>
    <w:rsid w:val="002A65B6"/>
    <w:rsid w:val="002C3A1E"/>
    <w:rsid w:val="002C7B1E"/>
    <w:rsid w:val="002F7526"/>
    <w:rsid w:val="003375F5"/>
    <w:rsid w:val="00345DCE"/>
    <w:rsid w:val="003556BE"/>
    <w:rsid w:val="0037091E"/>
    <w:rsid w:val="00371B14"/>
    <w:rsid w:val="0037747A"/>
    <w:rsid w:val="003920A2"/>
    <w:rsid w:val="003A20D4"/>
    <w:rsid w:val="003D20B0"/>
    <w:rsid w:val="003E66D4"/>
    <w:rsid w:val="003F028A"/>
    <w:rsid w:val="00405EE2"/>
    <w:rsid w:val="00416E5D"/>
    <w:rsid w:val="0045016A"/>
    <w:rsid w:val="00485245"/>
    <w:rsid w:val="004C1C55"/>
    <w:rsid w:val="004C5D70"/>
    <w:rsid w:val="004D2104"/>
    <w:rsid w:val="004F68AA"/>
    <w:rsid w:val="00514BAE"/>
    <w:rsid w:val="00534AB0"/>
    <w:rsid w:val="00596A22"/>
    <w:rsid w:val="005A2C64"/>
    <w:rsid w:val="005A5579"/>
    <w:rsid w:val="005A75C6"/>
    <w:rsid w:val="005B085D"/>
    <w:rsid w:val="005B4772"/>
    <w:rsid w:val="005B650D"/>
    <w:rsid w:val="005D5C1C"/>
    <w:rsid w:val="005F4F38"/>
    <w:rsid w:val="00610F51"/>
    <w:rsid w:val="00611E71"/>
    <w:rsid w:val="006136A0"/>
    <w:rsid w:val="00620EEA"/>
    <w:rsid w:val="006227DE"/>
    <w:rsid w:val="00630AAE"/>
    <w:rsid w:val="006412E0"/>
    <w:rsid w:val="00660F88"/>
    <w:rsid w:val="00666782"/>
    <w:rsid w:val="006805EF"/>
    <w:rsid w:val="00683C1C"/>
    <w:rsid w:val="006B0E1A"/>
    <w:rsid w:val="006B11E8"/>
    <w:rsid w:val="006B6F1B"/>
    <w:rsid w:val="006C3289"/>
    <w:rsid w:val="006D0213"/>
    <w:rsid w:val="006E2C69"/>
    <w:rsid w:val="006E4BB1"/>
    <w:rsid w:val="006E4E87"/>
    <w:rsid w:val="00700E4E"/>
    <w:rsid w:val="00700EBF"/>
    <w:rsid w:val="0070451C"/>
    <w:rsid w:val="00712CA4"/>
    <w:rsid w:val="00763CF3"/>
    <w:rsid w:val="00763F02"/>
    <w:rsid w:val="00764586"/>
    <w:rsid w:val="00785B5F"/>
    <w:rsid w:val="007873D1"/>
    <w:rsid w:val="007A38C4"/>
    <w:rsid w:val="007B1E4A"/>
    <w:rsid w:val="007B5C4A"/>
    <w:rsid w:val="007D160C"/>
    <w:rsid w:val="007F63F1"/>
    <w:rsid w:val="00807824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0F93"/>
    <w:rsid w:val="008B47FD"/>
    <w:rsid w:val="008B7E51"/>
    <w:rsid w:val="008C0AA6"/>
    <w:rsid w:val="008D48A9"/>
    <w:rsid w:val="008D61E1"/>
    <w:rsid w:val="008E4AA8"/>
    <w:rsid w:val="008E5631"/>
    <w:rsid w:val="008F131F"/>
    <w:rsid w:val="008F1664"/>
    <w:rsid w:val="008F33C1"/>
    <w:rsid w:val="008F3A55"/>
    <w:rsid w:val="008F3C30"/>
    <w:rsid w:val="008F624E"/>
    <w:rsid w:val="00901F24"/>
    <w:rsid w:val="0090675C"/>
    <w:rsid w:val="00922F6E"/>
    <w:rsid w:val="00932A6A"/>
    <w:rsid w:val="00932C29"/>
    <w:rsid w:val="00934C89"/>
    <w:rsid w:val="009430D7"/>
    <w:rsid w:val="009A2493"/>
    <w:rsid w:val="009E0564"/>
    <w:rsid w:val="009F05BC"/>
    <w:rsid w:val="00A04A7C"/>
    <w:rsid w:val="00A070D5"/>
    <w:rsid w:val="00A10A0B"/>
    <w:rsid w:val="00A17C8C"/>
    <w:rsid w:val="00A3606F"/>
    <w:rsid w:val="00A408E8"/>
    <w:rsid w:val="00A40C9D"/>
    <w:rsid w:val="00A40F81"/>
    <w:rsid w:val="00A57FE0"/>
    <w:rsid w:val="00A62C0F"/>
    <w:rsid w:val="00AC02BC"/>
    <w:rsid w:val="00AD031D"/>
    <w:rsid w:val="00AD6963"/>
    <w:rsid w:val="00B0773C"/>
    <w:rsid w:val="00B13ECD"/>
    <w:rsid w:val="00B21813"/>
    <w:rsid w:val="00B36BBC"/>
    <w:rsid w:val="00B4236D"/>
    <w:rsid w:val="00B530BA"/>
    <w:rsid w:val="00B60DC8"/>
    <w:rsid w:val="00B67653"/>
    <w:rsid w:val="00B7371E"/>
    <w:rsid w:val="00B76E3A"/>
    <w:rsid w:val="00B8355F"/>
    <w:rsid w:val="00B9544A"/>
    <w:rsid w:val="00B96408"/>
    <w:rsid w:val="00BD764D"/>
    <w:rsid w:val="00BE161F"/>
    <w:rsid w:val="00BF655A"/>
    <w:rsid w:val="00C133D1"/>
    <w:rsid w:val="00C1526A"/>
    <w:rsid w:val="00C378B9"/>
    <w:rsid w:val="00C84836"/>
    <w:rsid w:val="00C87DE5"/>
    <w:rsid w:val="00C91A45"/>
    <w:rsid w:val="00CA0BD2"/>
    <w:rsid w:val="00CB4537"/>
    <w:rsid w:val="00CD17FD"/>
    <w:rsid w:val="00CD22B0"/>
    <w:rsid w:val="00CF3D09"/>
    <w:rsid w:val="00CF73C8"/>
    <w:rsid w:val="00CF7E0F"/>
    <w:rsid w:val="00D0602B"/>
    <w:rsid w:val="00D10A1E"/>
    <w:rsid w:val="00D17A9F"/>
    <w:rsid w:val="00D2575A"/>
    <w:rsid w:val="00D35585"/>
    <w:rsid w:val="00D35D77"/>
    <w:rsid w:val="00D572EA"/>
    <w:rsid w:val="00D61936"/>
    <w:rsid w:val="00D64BB4"/>
    <w:rsid w:val="00D660C2"/>
    <w:rsid w:val="00D8163F"/>
    <w:rsid w:val="00DA09CC"/>
    <w:rsid w:val="00DB2B76"/>
    <w:rsid w:val="00DC4313"/>
    <w:rsid w:val="00DD3F36"/>
    <w:rsid w:val="00DD5C8C"/>
    <w:rsid w:val="00DE2199"/>
    <w:rsid w:val="00DE26C8"/>
    <w:rsid w:val="00DF00CB"/>
    <w:rsid w:val="00E20051"/>
    <w:rsid w:val="00E45C73"/>
    <w:rsid w:val="00E520F7"/>
    <w:rsid w:val="00E52F51"/>
    <w:rsid w:val="00E70135"/>
    <w:rsid w:val="00E81778"/>
    <w:rsid w:val="00E835D6"/>
    <w:rsid w:val="00E85CC6"/>
    <w:rsid w:val="00E90329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E9032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E90329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E90329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9E3FF9533EC47B656C0F0EBF84B04" ma:contentTypeVersion="2" ma:contentTypeDescription="Een nieuw document maken." ma:contentTypeScope="" ma:versionID="e0153aa9974c6017c3953a7b316b3bc9">
  <xsd:schema xmlns:xsd="http://www.w3.org/2001/XMLSchema" xmlns:xs="http://www.w3.org/2001/XMLSchema" xmlns:p="http://schemas.microsoft.com/office/2006/metadata/properties" xmlns:ns2="94c26f28-24eb-4f94-8196-9f156e4f3ef9" targetNamespace="http://schemas.microsoft.com/office/2006/metadata/properties" ma:root="true" ma:fieldsID="1b4172054dab3fa07cccc37207850dd1" ns2:_="">
    <xsd:import namespace="94c26f28-24eb-4f94-8196-9f156e4f3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6f28-24eb-4f94-8196-9f156e4f3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FB22C-D187-4D5A-A8D7-92D5CD80E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26f28-24eb-4f94-8196-9f156e4f3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Charles Hartgers</cp:lastModifiedBy>
  <cp:revision>2</cp:revision>
  <cp:lastPrinted>2008-01-16T14:46:00Z</cp:lastPrinted>
  <dcterms:created xsi:type="dcterms:W3CDTF">2023-07-05T18:28:00Z</dcterms:created>
  <dcterms:modified xsi:type="dcterms:W3CDTF">2023-07-05T18:28:00Z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0x0101005049E3FF9533EC47B656C0F0EBF84B04</vt:lpwstr>
  </property>
  <property fmtid="{D5CDD505-2E9C-101B-9397-08002B2CF9AE}" pid="3" name="MediaServiceImageTags">
    <vt:lpwstr/>
  </property>
</Properties>
</file>